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9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刘学湘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人体机能学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食品221;食品222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人体机能学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食品221;食品222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048067—001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生产实习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于瑞莲,俞云,刘学湘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048067—002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生产实习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于瑞莲,刘学湘,俞云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